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 / Scheune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1611779796" name="019dbad3-474a-7084-803a-a4882f538e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537923" name="019dbad3-474a-7084-803a-a4882f538ee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741301"/>
                  <wp:effectExtent l="0" t="0" r="0" b="0"/>
                  <wp:docPr id="118826732" name="019dbad3-6221-757b-bdfa-67ca74f60b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14478" name="019dbad3-6221-757b-bdfa-67ca74f60bb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741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Schopf </w:t>
            </w:r>
          </w:p>
          <w:p>
            <w:pPr>
              <w:spacing w:before="0" w:after="0"/>
            </w:pPr>
            <w:r>
              <w:t>EG/DG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2858741" name="019daef1-dfcc-7c11-84f4-5781ecc144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822842" name="019daef1-dfcc-7c11-84f4-5781ecc1444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3015273" name="019daef2-3f03-738c-b847-b2d38ebd84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0679511" name="019daef2-3f03-738c-b847-b2d38ebd84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